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293 Modern_Contemporary Ювенали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#807 Ксенія Мацюта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807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